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28CD59FD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2638D8">
              <w:rPr>
                <w:b/>
                <w:bCs/>
                <w:sz w:val="40"/>
                <w:szCs w:val="40"/>
              </w:rPr>
              <w:t>9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6311D6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6311D6" w:rsidRPr="00635DBC" w:rsidRDefault="006311D6" w:rsidP="006311D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6311D6" w:rsidRPr="00643181" w:rsidRDefault="006311D6" w:rsidP="006311D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4B6454E0" w:rsidR="006311D6" w:rsidRPr="008C6AE6" w:rsidRDefault="002638D8" w:rsidP="006311D6">
            <w:pPr>
              <w:rPr>
                <w:noProof/>
              </w:rPr>
            </w:pPr>
            <w:r>
              <w:t>Spoedcameratoezicht</w:t>
            </w:r>
          </w:p>
        </w:tc>
      </w:tr>
      <w:tr w:rsidR="006311D6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6311D6" w:rsidRPr="008C6AE6" w:rsidRDefault="006311D6" w:rsidP="006311D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6311D6" w:rsidRPr="00261E90" w:rsidRDefault="006311D6" w:rsidP="006311D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261E90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1C8FAD6A" w:rsidR="006311D6" w:rsidRPr="00261E90" w:rsidRDefault="00261E90" w:rsidP="006311D6">
            <w:r w:rsidRPr="00261E90">
              <w:t>AI 2026-0095</w:t>
            </w:r>
          </w:p>
        </w:tc>
      </w:tr>
      <w:tr w:rsidR="006311D6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6311D6" w:rsidRPr="008C6AE6" w:rsidRDefault="006311D6" w:rsidP="006311D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6311D6" w:rsidRPr="00643181" w:rsidRDefault="006311D6" w:rsidP="006311D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679B52D4" w:rsidR="006311D6" w:rsidRPr="008C6AE6" w:rsidRDefault="002638D8" w:rsidP="006311D6">
            <w:pPr>
              <w:tabs>
                <w:tab w:val="left" w:pos="1980"/>
              </w:tabs>
            </w:pPr>
            <w:r>
              <w:t>16-04-2026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2C21D1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2C21D1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2C21D1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2C21D1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2C21D1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2C21D1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2C21D1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2C21D1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2178B75C" w:rsidR="00E20DD9" w:rsidRDefault="00E20DD9" w:rsidP="00E20DD9">
      <w:r w:rsidRPr="008C6AE6">
        <w:t xml:space="preserve">Behorende bij de </w:t>
      </w:r>
      <w:r>
        <w:t xml:space="preserve">inschrijving </w:t>
      </w:r>
      <w:r w:rsidR="00261E90" w:rsidRPr="00261E90">
        <w:t xml:space="preserve">AI 2026-0095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1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85C5C" w14:textId="77777777" w:rsidR="002C21D1" w:rsidRDefault="002C21D1" w:rsidP="004569C5">
      <w:pPr>
        <w:spacing w:line="240" w:lineRule="auto"/>
      </w:pPr>
      <w:r>
        <w:separator/>
      </w:r>
    </w:p>
  </w:endnote>
  <w:endnote w:type="continuationSeparator" w:id="0">
    <w:p w14:paraId="40E9FA1E" w14:textId="77777777" w:rsidR="002C21D1" w:rsidRDefault="002C21D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0EF8C" w14:textId="77777777" w:rsidR="002C21D1" w:rsidRDefault="002C21D1" w:rsidP="004569C5">
      <w:pPr>
        <w:spacing w:line="240" w:lineRule="auto"/>
      </w:pPr>
      <w:r>
        <w:separator/>
      </w:r>
    </w:p>
  </w:footnote>
  <w:footnote w:type="continuationSeparator" w:id="0">
    <w:p w14:paraId="5F8F0A19" w14:textId="77777777" w:rsidR="002C21D1" w:rsidRDefault="002C21D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58CFDBAA" w14:textId="76225F50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</w:p>
      </w:tc>
      <w:tc>
        <w:tcPr>
          <w:tcW w:w="2041" w:type="dxa"/>
        </w:tcPr>
        <w:p w14:paraId="403D96FC" w14:textId="057CC926" w:rsidR="00A04152" w:rsidRPr="00DB48D5" w:rsidRDefault="00A04152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A04152" w:rsidRDefault="00A041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40431"/>
    <w:rsid w:val="000B46D8"/>
    <w:rsid w:val="00177A29"/>
    <w:rsid w:val="001A2232"/>
    <w:rsid w:val="001B35A9"/>
    <w:rsid w:val="00242716"/>
    <w:rsid w:val="00260E91"/>
    <w:rsid w:val="00261E90"/>
    <w:rsid w:val="002638D8"/>
    <w:rsid w:val="002A2692"/>
    <w:rsid w:val="002B5524"/>
    <w:rsid w:val="002C21D1"/>
    <w:rsid w:val="00387F80"/>
    <w:rsid w:val="003B3222"/>
    <w:rsid w:val="00424DED"/>
    <w:rsid w:val="0044513E"/>
    <w:rsid w:val="004569C5"/>
    <w:rsid w:val="00482A4F"/>
    <w:rsid w:val="00527398"/>
    <w:rsid w:val="005357F9"/>
    <w:rsid w:val="00537CF3"/>
    <w:rsid w:val="005749BA"/>
    <w:rsid w:val="006311D6"/>
    <w:rsid w:val="00632123"/>
    <w:rsid w:val="006A1B8D"/>
    <w:rsid w:val="006D10C6"/>
    <w:rsid w:val="006F61F2"/>
    <w:rsid w:val="007373CB"/>
    <w:rsid w:val="00754A34"/>
    <w:rsid w:val="00762F7E"/>
    <w:rsid w:val="007E1977"/>
    <w:rsid w:val="007F6DA3"/>
    <w:rsid w:val="008104C5"/>
    <w:rsid w:val="00815A58"/>
    <w:rsid w:val="008402D9"/>
    <w:rsid w:val="00860E98"/>
    <w:rsid w:val="008A174E"/>
    <w:rsid w:val="009175F9"/>
    <w:rsid w:val="009761CF"/>
    <w:rsid w:val="00995F1F"/>
    <w:rsid w:val="009B0D92"/>
    <w:rsid w:val="009D64AB"/>
    <w:rsid w:val="00A03098"/>
    <w:rsid w:val="00A04152"/>
    <w:rsid w:val="00A3732E"/>
    <w:rsid w:val="00A53085"/>
    <w:rsid w:val="00A87C49"/>
    <w:rsid w:val="00AE6436"/>
    <w:rsid w:val="00B119D0"/>
    <w:rsid w:val="00BD0C39"/>
    <w:rsid w:val="00C47B18"/>
    <w:rsid w:val="00C85A1B"/>
    <w:rsid w:val="00CA1BAC"/>
    <w:rsid w:val="00CB5431"/>
    <w:rsid w:val="00CE174B"/>
    <w:rsid w:val="00DB74E1"/>
    <w:rsid w:val="00E20DD9"/>
    <w:rsid w:val="00EB1492"/>
    <w:rsid w:val="00EF3194"/>
    <w:rsid w:val="00F11C35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EBE1C71BE8F0974D95AF2B03A56317C0" ma:contentTypeVersion="30" ma:contentTypeDescription="Aan dit standaarddocument kleven alle metagegevens die mogelijk van belang zijn op documentniveau, bijvoorbeeld om bepaalde processen uit te kunnen voeren." ma:contentTypeScope="" ma:versionID="3a7431ef194018c7ed77bcb6b1c19ef2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e94a16562ec7d04df47f28b754a7ae88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b6251ec-33f4-44b4-b514-03c0a899be4e}" ma:internalName="TaxCatchAll" ma:showField="CatchAllData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b6251ec-33f4-44b4-b514-03c0a899be4e}" ma:internalName="TaxCatchAllLabel" ma:readOnly="true" ma:showField="CatchAllDataLabel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D59BC-F844-4FC2-9FE3-3AA3FC7A42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360753-5071-4437-821F-A210679EB3A5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FCC2D9D8-FA22-4421-8370-99170183B1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B26E4B-DFD2-40D6-8652-C150396CE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Heukelom, Agnes van</cp:lastModifiedBy>
  <cp:revision>15</cp:revision>
  <dcterms:created xsi:type="dcterms:W3CDTF">2023-02-02T13:36:00Z</dcterms:created>
  <dcterms:modified xsi:type="dcterms:W3CDTF">2026-05-04T10:56:00Z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0x0101006EE0887428AA3340B2884DF1130CF73B00EBE1C71BE8F0974D95AF2B03A56317C0</vt:lpwstr>
  </property>
  <property fmtid="{D5CDD505-2E9C-101B-9397-08002B2CF9AE}" pid="3" name="Order">
    <vt:r8>100</vt:r8>
  </property>
  <property fmtid="{D5CDD505-2E9C-101B-9397-08002B2CF9AE}" pid="4" name="_dlc_DocIdItemGuid">
    <vt:lpwstr>09c18b8d-df5f-4b29-bb37-bcd24e943dcf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